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6" w:name="_Toc295386556"/>
      <w:bookmarkStart w:id="17" w:name="_Toc296341892"/>
      <w:bookmarkStart w:id="18" w:name="_Ref34763774"/>
      <w:bookmarkStart w:id="19" w:name="_Ref89649494"/>
      <w:bookmarkStart w:id="20" w:name="_Toc90385115"/>
      <w:bookmarkStart w:id="21" w:name="_Ref93264992"/>
      <w:bookmarkStart w:id="22" w:name="_Ref93265116"/>
      <w:bookmarkStart w:id="23" w:name="_Toc98253933"/>
      <w:bookmarkStart w:id="24" w:name="_Toc165173859"/>
      <w:bookmarkStart w:id="25" w:name="_Toc423423671"/>
      <w:bookmarkStart w:id="26" w:name="_Ref440361531"/>
      <w:bookmarkStart w:id="27" w:name="_Ref440361610"/>
      <w:bookmarkStart w:id="28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10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1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2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proofErr w:type="spellStart"/>
        <w:r w:rsidRPr="00C0152D">
          <w:rPr>
            <w:rStyle w:val="ae"/>
            <w:i/>
            <w:szCs w:val="24"/>
            <w:lang w:val="en-US"/>
          </w:rPr>
          <w:t>cp</w:t>
        </w:r>
        <w:proofErr w:type="spellEnd"/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Pr="00C0152D">
        <w:rPr>
          <w:i/>
          <w:iCs/>
          <w:szCs w:val="24"/>
          <w:shd w:val="clear" w:color="auto" w:fill="FFFFFF"/>
        </w:rPr>
        <w:t>603950,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3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E9" w:rsidRDefault="00CB5F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CB5FE9" w:rsidRDefault="00CB5F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CB5FE9" w:rsidRDefault="00CB5FE9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E9" w:rsidRDefault="00CB5F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CB5FE9" w:rsidRDefault="00CB5F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CB5FE9" w:rsidRDefault="00CB5FE9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0DB"/>
      </v:shape>
    </w:pict>
  </w:numPicBullet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02F35FB4"/>
    <w:multiLevelType w:val="hybridMultilevel"/>
    <w:tmpl w:val="92C8B0EA"/>
    <w:lvl w:ilvl="0" w:tplc="FF46CED0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B49AF17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0607B9C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B94EE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C361EE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B9E4143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4B69E9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744AAC3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D6889C1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>
    <w:nsid w:val="1A9755A7"/>
    <w:multiLevelType w:val="hybridMultilevel"/>
    <w:tmpl w:val="7B500EF4"/>
    <w:lvl w:ilvl="0" w:tplc="B1465968">
      <w:start w:val="1"/>
      <w:numFmt w:val="decimal"/>
      <w:lvlText w:val="%1)"/>
      <w:lvlJc w:val="left"/>
      <w:pPr>
        <w:ind w:left="1260" w:hanging="360"/>
      </w:pPr>
    </w:lvl>
    <w:lvl w:ilvl="1" w:tplc="4E603EE4" w:tentative="1">
      <w:start w:val="1"/>
      <w:numFmt w:val="lowerLetter"/>
      <w:lvlText w:val="%2."/>
      <w:lvlJc w:val="left"/>
      <w:pPr>
        <w:ind w:left="1980" w:hanging="360"/>
      </w:pPr>
    </w:lvl>
    <w:lvl w:ilvl="2" w:tplc="27B4ACEE" w:tentative="1">
      <w:start w:val="1"/>
      <w:numFmt w:val="lowerRoman"/>
      <w:lvlText w:val="%3."/>
      <w:lvlJc w:val="right"/>
      <w:pPr>
        <w:ind w:left="2700" w:hanging="180"/>
      </w:pPr>
    </w:lvl>
    <w:lvl w:ilvl="3" w:tplc="987C7168" w:tentative="1">
      <w:start w:val="1"/>
      <w:numFmt w:val="decimal"/>
      <w:lvlText w:val="%4."/>
      <w:lvlJc w:val="left"/>
      <w:pPr>
        <w:ind w:left="3420" w:hanging="360"/>
      </w:pPr>
    </w:lvl>
    <w:lvl w:ilvl="4" w:tplc="124C6E74" w:tentative="1">
      <w:start w:val="1"/>
      <w:numFmt w:val="lowerLetter"/>
      <w:lvlText w:val="%5."/>
      <w:lvlJc w:val="left"/>
      <w:pPr>
        <w:ind w:left="4140" w:hanging="360"/>
      </w:pPr>
    </w:lvl>
    <w:lvl w:ilvl="5" w:tplc="F52E6E48" w:tentative="1">
      <w:start w:val="1"/>
      <w:numFmt w:val="lowerRoman"/>
      <w:lvlText w:val="%6."/>
      <w:lvlJc w:val="right"/>
      <w:pPr>
        <w:ind w:left="4860" w:hanging="180"/>
      </w:pPr>
    </w:lvl>
    <w:lvl w:ilvl="6" w:tplc="1FF2CBE6" w:tentative="1">
      <w:start w:val="1"/>
      <w:numFmt w:val="decimal"/>
      <w:lvlText w:val="%7."/>
      <w:lvlJc w:val="left"/>
      <w:pPr>
        <w:ind w:left="5580" w:hanging="360"/>
      </w:pPr>
    </w:lvl>
    <w:lvl w:ilvl="7" w:tplc="D586ED92" w:tentative="1">
      <w:start w:val="1"/>
      <w:numFmt w:val="lowerLetter"/>
      <w:lvlText w:val="%8."/>
      <w:lvlJc w:val="left"/>
      <w:pPr>
        <w:ind w:left="6300" w:hanging="360"/>
      </w:pPr>
    </w:lvl>
    <w:lvl w:ilvl="8" w:tplc="BDE218B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27D5482D"/>
    <w:multiLevelType w:val="hybridMultilevel"/>
    <w:tmpl w:val="52E46B64"/>
    <w:lvl w:ilvl="0" w:tplc="4AB0AB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B721AE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92D6D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5E4130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5E2CBC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753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CFAB2E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79EAE5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224A89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>
    <w:nsid w:val="71A0521F"/>
    <w:multiLevelType w:val="hybridMultilevel"/>
    <w:tmpl w:val="30B86986"/>
    <w:lvl w:ilvl="0" w:tplc="A438A6AC">
      <w:start w:val="1"/>
      <w:numFmt w:val="decimal"/>
      <w:lvlText w:val="%1)"/>
      <w:lvlJc w:val="left"/>
      <w:pPr>
        <w:ind w:left="1260" w:hanging="360"/>
      </w:pPr>
    </w:lvl>
    <w:lvl w:ilvl="1" w:tplc="A54832E6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15887498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64B26432" w:tentative="1">
      <w:start w:val="1"/>
      <w:numFmt w:val="decimal"/>
      <w:lvlText w:val="%4."/>
      <w:lvlJc w:val="left"/>
      <w:pPr>
        <w:ind w:left="3420" w:hanging="360"/>
      </w:pPr>
    </w:lvl>
    <w:lvl w:ilvl="4" w:tplc="4A086586" w:tentative="1">
      <w:start w:val="1"/>
      <w:numFmt w:val="lowerLetter"/>
      <w:lvlText w:val="%5."/>
      <w:lvlJc w:val="left"/>
      <w:pPr>
        <w:ind w:left="4140" w:hanging="360"/>
      </w:pPr>
    </w:lvl>
    <w:lvl w:ilvl="5" w:tplc="28E05E76" w:tentative="1">
      <w:start w:val="1"/>
      <w:numFmt w:val="lowerRoman"/>
      <w:lvlText w:val="%6."/>
      <w:lvlJc w:val="right"/>
      <w:pPr>
        <w:ind w:left="4860" w:hanging="180"/>
      </w:pPr>
    </w:lvl>
    <w:lvl w:ilvl="6" w:tplc="37866E2C" w:tentative="1">
      <w:start w:val="1"/>
      <w:numFmt w:val="decimal"/>
      <w:lvlText w:val="%7."/>
      <w:lvlJc w:val="left"/>
      <w:pPr>
        <w:ind w:left="5580" w:hanging="360"/>
      </w:pPr>
    </w:lvl>
    <w:lvl w:ilvl="7" w:tplc="058411D0" w:tentative="1">
      <w:start w:val="1"/>
      <w:numFmt w:val="lowerLetter"/>
      <w:lvlText w:val="%8."/>
      <w:lvlJc w:val="left"/>
      <w:pPr>
        <w:ind w:left="6300" w:hanging="360"/>
      </w:pPr>
    </w:lvl>
    <w:lvl w:ilvl="8" w:tplc="9A30D42C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D55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5FE9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07FB8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styleId="affd">
    <w:name w:val="Title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Название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styleId="affd">
    <w:name w:val="Title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Название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mrsk-c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rsk-cp.ru/about/anti-corruption_policy/feedbac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rsk-1.ru/customers/customer-service/feedback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7F1F-043C-47DC-9A37-5BBE9AC8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Циркова Людмила Валерьевна</cp:lastModifiedBy>
  <cp:revision>2</cp:revision>
  <cp:lastPrinted>2019-01-21T14:01:00Z</cp:lastPrinted>
  <dcterms:created xsi:type="dcterms:W3CDTF">2025-08-22T06:05:00Z</dcterms:created>
  <dcterms:modified xsi:type="dcterms:W3CDTF">2025-08-22T06:05:00Z</dcterms:modified>
</cp:coreProperties>
</file>